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2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王荣根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212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病理学（含病理生理）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(021922—005)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病理学（含病理生理）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(021922—004)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病理学（含病理生理）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(021922—005)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病理学（含病理生理）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(021922—004)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西医基础案例教学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(120163—001)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中西临241;中西临243;中西临242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西医基础案例教学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(120163—001)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中西临241;中西临243;中西临242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