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7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王严崧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97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人际交往心理学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(R010035—001)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全校-社会认知类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F000052—001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人际交往心理学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王严崧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