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67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7~11周</w:t>
      </w:r>
    </w:p>
    <w:bookmarkStart w:id="1" w:name="1467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预防医学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7~9周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临床流行病学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(120923—001)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临床241;临床243;临床242;临床244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