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1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张伟伟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2~17周</w:t>
      </w:r>
    </w:p>
    <w:bookmarkStart w:id="1" w:name="131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寄生虫学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西医基础案例教学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(120163—001)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中西临241;中西临243;中西临242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西医基础案例教学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(120163—001)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中西临241;中西临243;中西临242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