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231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张东亚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10~17周</w:t>
      </w:r>
    </w:p>
    <w:bookmarkStart w:id="1" w:name="2231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微生物与免疫学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(021824—002)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微生物与免疫学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(021824—002)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