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927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宾文婷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4~17周</w:t>
      </w:r>
    </w:p>
    <w:bookmarkStart w:id="1" w:name="92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正常人体学Ⅰ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(2400510—007)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盲校-419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针推视障26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组织胚胎学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(2021501—005)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护理265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正常人体学Ⅰ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(2400510—007)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盲校-419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针推视障26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正常人体学Ⅰ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(2400510—007)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盲校-419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针推视障26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组织胚胎学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(2021501—005)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护理265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正常人体学Ⅰ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(2400510—007)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盲校-419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针推视障26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