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吴海英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4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中西临253;中西临254;南方中医24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临床243;临床244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中西临251;中西临252;南方针推24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中西临253;中西临254;南方中医24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临床243;临床244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中西临251;中西临252;南方针推24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中药九24;中药九24（屠呦呦班）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针推251;针推253;针推252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