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刘子钰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4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2130020—003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人体解剖学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13~17周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刘子钰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B6-401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