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08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养老服务与管理学院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黄秀全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2~4周</w:t>
      </w:r>
    </w:p>
    <w:bookmarkStart w:id="1" w:name="1008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养老机构运营管理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养老机构运营管理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养老机构运营管理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养老机构运营管理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养老机构运营管理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养老机构运营管理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养老机构运营管理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养老机构运营管理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养老机构运营管理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养老机构运营管理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养老机构运营管理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养老机构运营管理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养老机构运营管理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养老机构运营管理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养老机构运营管理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养老机构运营管理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