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谢士钰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2~13周</w:t>
      </w:r>
    </w:p>
    <w:bookmarkStart w:id="1" w:name="42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老年社会工作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老年社会工作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老年社会工作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社会科学研究方法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社会科学研究方法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老年社会工作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社会科学研究方法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社会科学研究方法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老年社会工作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