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68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养老服务与管理学院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皇甫慧慧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9~14周</w:t>
      </w:r>
    </w:p>
    <w:bookmarkStart w:id="1" w:name="768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养老政策法规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(400261—001)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养老政策法规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(400261—003)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养老政策法规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(400261—001)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养老政策法规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(400261—003)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社会科学研究方法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社会科学研究方法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养老政策法规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(400261—002)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社会科学研究方法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社会科学研究方法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养老政策法规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(400261—002)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