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薛文洁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16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3-C1（中药限选）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3-C1（中药限选）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