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王青羽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2026级新生-国际视野类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 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2026级新生-国际视野类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2026级新生-国际视野类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德语（初级）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2026级新生-国际视野类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