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464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王海姣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4~16周</w:t>
      </w:r>
    </w:p>
    <w:bookmarkStart w:id="1" w:name="12464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4-C2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(2079022—054)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B4-506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B4-205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(2079022—068)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4-C2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大学英语发展课程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(079024—037)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1-B3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13~16周 (2学时)  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5-C2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(2079022—039)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2-C2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(2079022—014)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5-C2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