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殷博涵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116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英语畅谈中医瑰宝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英语畅谈中医瑰宝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大学英语（雅思培优）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