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7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易兵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4~16周</w:t>
      </w:r>
    </w:p>
    <w:bookmarkStart w:id="1" w:name="27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(2079022—048)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(2079022—062)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4-B4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(2079022—048)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(2079022—062)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4-B4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(2079022—033)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5-B4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(2079022—033)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5-B4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