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廖月胜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3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3-B2（中药限选）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3-B2（中药限选）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