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史云松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3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4-C1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4-C1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5-C1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5-C1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大学英语（雅思培优）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F000056—001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全球胜任力与雅思学术英语衔接课程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史云松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