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4~14周</w:t>
      </w:r>
    </w:p>
    <w:bookmarkStart w:id="1" w:name="3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中医药跨文化沟通（含实践）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刘凯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