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五12基础体育4班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四45基础体育6班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五45基础体育4班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四89基础体育2班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四1011基础体育1班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