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郭芮辰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9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二12基础体育3班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三12乒乓球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四12基础体育2班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二45乒乓球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三45乒乓球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四45基础体育4班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四89基础体育1班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