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9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邹如铜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1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二45基础体育1班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室外篮球场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三45篮球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四45基础体育5班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(2280122—059)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五45基础体育3班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室外篮球场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二67篮球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(2280122—071)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三67基础体育3班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