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一12基础体育1班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二12基础体育2班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一45基础体育1班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二45排球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室外排球场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一67排球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室外排球场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一89排球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一1011排球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