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胡雪霏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三45排舞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一67基础体育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三67排舞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一89排舞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(280124—072)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三89排舞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一1011排舞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