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9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体育部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焦新辉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19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(2280122—065)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二45基础体育3班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(2280122—069)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三45基础体育3班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(280124—040)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综合训练馆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二67排球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(280124—069)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室外排球场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三67排球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(280124—074)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室外排球场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三89排球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(280124—013)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综合训练馆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二1011排球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(2280122—033)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三1011基础体育7班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