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毛雪晨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五12基础体育1班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三45彩带龙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五45基础体育1班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(280124—071)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三67彩带龙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(280124—076)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三89彩带龙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三1011基础体育4班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四1011基础体育4班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