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9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樊静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19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(280124—033)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武术馆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三45养老体育1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三67基础体育1班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(280124—031)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一89养老体育1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武术馆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三89八段锦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武术馆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一1011八段锦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三1011基础体育6班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