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樊思成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2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(2280122—064)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二45基础体育5班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一67足球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二67足球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一89足球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一1011足球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(280124—044)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二1011足球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