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3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体育部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林翔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63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(280124—049)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三12足球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(2280122—021)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四12基础体育3班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(280124—061)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三45足球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(2280122—024)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四45基础体育8班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(2280122—061)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四89基础体育3班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(2280122—031)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三1011基础体育8班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(2280122—046)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四1011基础体育2班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