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徐俊英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瑜伽馆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三12瑜伽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五12基础体育5班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瑜伽馆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三45瑜伽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五45基础体育6班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(2280122—072)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四89淡安体育1班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