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三45养老体育2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二67三路长拳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三67三路长拳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一89养老体育2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(280124—075)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二1011三路长拳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