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62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默认院系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卢恩杰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4~17周</w:t>
      </w:r>
    </w:p>
    <w:bookmarkStart w:id="1" w:name="862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(2280122—052)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盲校-四楼培训室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针推视障26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