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刘永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一12基础体育2班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二12基础体育4班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一45基础体育3班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二45民族预科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一67太极剑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一89太极剑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乒乓球馆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一1011乒乓球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