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245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中西医结合学院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赵敏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8~15周</w:t>
      </w:r>
    </w:p>
    <w:bookmarkStart w:id="1" w:name="224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中医外治技术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(R023013—001)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11~14周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15周 (2学时)  B4-105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2026级新生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中医外治技术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(R023013—002)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12周 (2学时)  丰盛楼-204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