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34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赵凡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2~12周</w:t>
      </w:r>
    </w:p>
    <w:bookmarkStart w:id="1" w:name="834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中医药与肠道微生物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(R400091—001)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中医药与肠道微生物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(R400091—001)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实用中医药大数据研究导论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(R023011—001)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2~4(双),7~11(单)周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全校-科学素养类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