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1~5(单),8~12(双)周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1~5(单),8~12(双)周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