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丁彧涵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 省中西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省二中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南京市中西医结合医院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中西临23级 市中西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030425—004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丁彧涵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030425—005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丁彧涵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江阴市中医院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030425—006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丁彧涵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张家港市中医医院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030425—007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中西医结合儿科学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1~5,7~17周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丁彧涵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昆山市中医医院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