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809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魏凯峰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1~15周</w:t>
      </w:r>
    </w:p>
    <w:bookmarkStart w:id="1" w:name="80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中医学专业导论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(2020050—003)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中医263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中医学专业导论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(2020050—005)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中医265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中医学专业导论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(2020050—002)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中医262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中医学专业导论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(2020050—004)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中医264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中医学专业导论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(2020050—001)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中医261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中医药与数据科学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(4000001—001)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计算机251;计算机252;计算机254;计算机253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中医药与数据科学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(4000001—001)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计算机251;计算机252;计算机254;计算机253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温病学临证发微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(F000065—001)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微专业,26 中医经典临床微专业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