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76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马艳霞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37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中药252;中药251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中药255;中药256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中药252;中药251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中药255;中药256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