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中医体重管理概论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中医药香氛香料学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中医体重管理概论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中医药香氛香料学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中医体重管理概论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中医药香氛香料学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中医药香氛香料学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中医误诊误治辨析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中医体重管理概论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