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后勤管理处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14~14周</w:t>
      </w:r>
    </w:p>
    <w:bookmarkStart w:id="1" w:name="4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