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9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温雯婷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21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(2020212—003)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(2020212—003)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(2020212—003)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 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(2020212—002)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 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(2020212—002)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 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(2020212—001)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