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3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朱秋虹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4~15周</w:t>
      </w:r>
    </w:p>
    <w:bookmarkStart w:id="1" w:name="943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(2020212—004)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(1学时)  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(2020212—005)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(1学时)  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(2020212—004)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(1学时)  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(2020212—005)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(1学时)  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国学经典导读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 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淡安书院-通识课（国学经典与文化传承）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