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郎君立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公管232;国贸23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公管232;国贸23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公管243;公管244;药管24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中制药23;中药231;中药233;中药232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