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8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中医八233;中医九23;中医八232;中医八231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中医231;中医233;中医232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