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0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孙若岚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5~8周</w:t>
      </w:r>
    </w:p>
    <w:bookmarkStart w:id="1" w:name="125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中药学研究进展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中医211;中医213;中医212;中医214;中医（妇产）21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临床中药技能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(r020118—001)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中药研究进展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(r020503—001)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