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针灸推拿学(盲人本科)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针推视障24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范小涛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盲校-四楼培训室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刘剑平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陈叶青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徐道明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张艺蕾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范小涛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推拿手法学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李守栋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陈叶青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徐道明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张艺蕾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陈叶青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推拿手法学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李守栋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任宏艳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时乐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徐道明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王青羽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任宏艳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时乐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徐道明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