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盲校-421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盲校-421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盲校-421  周伟康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盲校-421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盲校-421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盲校-421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盲校-421  周伟康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盲校-421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盲校-421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盲校-421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盲校-421  周伟康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盲校-421  樊千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盲校-421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