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9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针推252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9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沈怡婷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推拿练功学Ⅱ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韦庆波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纪钰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推拿练功学Ⅱ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韦庆波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沈怡婷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纪钰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中医气功学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陈俊青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张幸华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中医气功学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陈俊青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张幸华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