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针灸推拿学院·养生康复学院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针灸推拿学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针推251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韦庆波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医用化学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(021708—001)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胡云峰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推拿练功学Ⅱ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(050652—001)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韦庆波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(021510—006)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徐勰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组织胚胎学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陈俊青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(083012—029)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张幸华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中医诊断学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(020401—003)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顾任钧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王珏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